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Dusche/ 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42383235" name="01a033a7-0b18-7628-9157-3b01ddc267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1214094" name="01a033a7-0b18-7628-9157-3b01ddc267b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70418224" name="01a033b3-ea75-74d5-9201-6d0301f48c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3339904" name="01a033b3-ea75-74d5-9201-6d0301f48c5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Dusche/ 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44097733" name="01a033a8-5dcc-7644-8d60-0fd470b2cd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8941883" name="01a033a8-5dcc-7644-8d60-0fd470b2cdc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886961043" name="01a033b4-cfe3-7216-b4dd-3ac7dba7112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6747219" name="01a033b4-cfe3-7216-b4dd-3ac7dba7112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Glärnischstrasse 51, Oetwill am See</w:t>
          </w:r>
        </w:p>
        <w:p>
          <w:pPr>
            <w:spacing w:before="0" w:after="0"/>
          </w:pPr>
          <w:r>
            <w:t>DN 1166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